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1214997" name="019df2b6-553d-789d-aaba-66d79a9f58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122462" name="019df2b6-553d-789d-aaba-66d79a9f58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2087216" name="019df2b6-6cc4-77fc-89f0-359f1114a7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2505585" name="019df2b6-6cc4-77fc-89f0-359f1114a75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35650289" name="019df331-793b-7a3c-8cb9-96ac37eb1f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2118762" name="019df331-793b-7a3c-8cb9-96ac37eb1f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90811417" name="019df331-abdb-770f-bf04-9874f2f19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483874" name="019df331-abdb-770f-bf04-9874f2f197d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123429" name="019df436-d28b-7d4b-abdf-850d284e8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544062" name="019df436-d28b-7d4b-abdf-850d284e8f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4823624" name="019df437-094c-7c18-b617-bea540cb0d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898357" name="019df437-094c-7c18-b617-bea540cb0da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87283"/>
                  <wp:effectExtent l="0" t="0" r="0" b="0"/>
                  <wp:docPr id="1403137251" name="019df901-9dc4-7371-b76b-464e4acc74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912229" name="019df901-9dc4-7371-b76b-464e4acc74b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87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728349"/>
                  <wp:effectExtent l="0" t="0" r="0" b="0"/>
                  <wp:docPr id="1752468073" name="019df902-1ab3-7ea2-ad07-6dc9fc1139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156212" name="019df902-1ab3-7ea2-ad07-6dc9fc1139d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728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Kreuzbühlweg 22, 6045 Meggen</w:t>
          </w:r>
        </w:p>
        <w:p>
          <w:pPr>
            <w:spacing w:before="0" w:after="0"/>
          </w:pPr>
          <w:r>
            <w:t>DN 891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